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51C13" w14:textId="0B8E40B3" w:rsidR="009B77C6" w:rsidRPr="00382935" w:rsidRDefault="00382935">
      <w:pPr>
        <w:pStyle w:val="Heading2"/>
      </w:pPr>
      <w:r w:rsidRPr="00382935">
        <w:rPr>
          <w:noProof/>
        </w:rPr>
        <w:drawing>
          <wp:inline distT="0" distB="0" distL="0" distR="0" wp14:anchorId="4FFBD7D0" wp14:editId="53903C16">
            <wp:extent cx="4997450" cy="749300"/>
            <wp:effectExtent l="0" t="0" r="0" b="0"/>
            <wp:docPr id="20015546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C2C7E" w14:textId="7B48417C" w:rsidR="00C36E88" w:rsidRDefault="00000000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000000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75F3ACBF" w:rsidR="00C36E88" w:rsidRPr="00382935" w:rsidRDefault="00382935">
            <w:proofErr w:type="spellStart"/>
            <w:r>
              <w:t>Dawsongroup</w:t>
            </w:r>
            <w:proofErr w:type="spellEnd"/>
            <w:r>
              <w:t xml:space="preserve"> Finance, Headlands Business Park, </w:t>
            </w:r>
            <w:hyperlink r:id="rId7" w:tgtFrame="_blank" w:history="1">
              <w:r w:rsidRPr="00382935">
                <w:rPr>
                  <w:rStyle w:val="Hyperlink"/>
                  <w:color w:val="auto"/>
                  <w:sz w:val="21"/>
                  <w:szCs w:val="21"/>
                  <w:u w:val="none"/>
                  <w:shd w:val="clear" w:color="auto" w:fill="FFFFFF"/>
                </w:rPr>
                <w:t>Salisbury Rd, Ringwood BH24 3PB</w:t>
              </w:r>
            </w:hyperlink>
          </w:p>
        </w:tc>
      </w:tr>
    </w:tbl>
    <w:p w14:paraId="59B2FCA7" w14:textId="77777777" w:rsidR="00C36E88" w:rsidRDefault="00000000">
      <w:pPr>
        <w:pStyle w:val="Heading2"/>
      </w:pPr>
      <w:r>
        <w:t>BDM / Contacts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80"/>
        <w:gridCol w:w="2880"/>
        <w:gridCol w:w="3846"/>
      </w:tblGrid>
      <w:tr w:rsidR="00C36E88" w14:paraId="1397FD9C" w14:textId="77777777" w:rsidTr="00382935">
        <w:tc>
          <w:tcPr>
            <w:tcW w:w="2880" w:type="dxa"/>
          </w:tcPr>
          <w:p w14:paraId="429373B3" w14:textId="77777777" w:rsidR="00C36E88" w:rsidRDefault="00000000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000000">
            <w:r>
              <w:rPr>
                <w:sz w:val="20"/>
              </w:rPr>
              <w:t>Contact Number</w:t>
            </w:r>
          </w:p>
        </w:tc>
        <w:tc>
          <w:tcPr>
            <w:tcW w:w="3846" w:type="dxa"/>
          </w:tcPr>
          <w:p w14:paraId="4C166E73" w14:textId="77777777" w:rsidR="00C36E88" w:rsidRDefault="00000000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 w:rsidTr="00382935">
        <w:tc>
          <w:tcPr>
            <w:tcW w:w="2880" w:type="dxa"/>
          </w:tcPr>
          <w:p w14:paraId="48E8F641" w14:textId="4F7E61BA" w:rsidR="00C36E88" w:rsidRDefault="00382935">
            <w:r>
              <w:t>Christopher Lambert</w:t>
            </w:r>
          </w:p>
        </w:tc>
        <w:tc>
          <w:tcPr>
            <w:tcW w:w="2880" w:type="dxa"/>
          </w:tcPr>
          <w:p w14:paraId="2C3BF860" w14:textId="56A21E83" w:rsidR="00C36E88" w:rsidRDefault="00382935">
            <w:r>
              <w:t>07710117953</w:t>
            </w:r>
          </w:p>
        </w:tc>
        <w:tc>
          <w:tcPr>
            <w:tcW w:w="3846" w:type="dxa"/>
          </w:tcPr>
          <w:p w14:paraId="13B44FC6" w14:textId="6DB32128" w:rsidR="00C36E88" w:rsidRDefault="00382935">
            <w:r>
              <w:t>chrislambert@dawsongroup.co.uk</w:t>
            </w:r>
          </w:p>
        </w:tc>
      </w:tr>
    </w:tbl>
    <w:p w14:paraId="26D1D430" w14:textId="77777777" w:rsidR="00C36E88" w:rsidRDefault="00000000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000000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000000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000000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0BCEE54F" w:rsidR="00C36E88" w:rsidRDefault="00382935">
            <w:r>
              <w:t>Auto approve up to £600k</w:t>
            </w:r>
          </w:p>
        </w:tc>
        <w:tc>
          <w:tcPr>
            <w:tcW w:w="2880" w:type="dxa"/>
          </w:tcPr>
          <w:p w14:paraId="65AEBA1D" w14:textId="3E8C9D59" w:rsidR="00C36E88" w:rsidRDefault="00382935">
            <w:r>
              <w:t xml:space="preserve">Quick decisions </w:t>
            </w:r>
          </w:p>
        </w:tc>
        <w:tc>
          <w:tcPr>
            <w:tcW w:w="2880" w:type="dxa"/>
          </w:tcPr>
          <w:p w14:paraId="7B26CA24" w14:textId="5F1C4107" w:rsidR="00C36E88" w:rsidRDefault="00FE03F6">
            <w:r>
              <w:t>Tier 1 – 2 credits</w:t>
            </w:r>
          </w:p>
        </w:tc>
      </w:tr>
      <w:tr w:rsidR="00C36E88" w14:paraId="7BC4B1E0" w14:textId="77777777">
        <w:tc>
          <w:tcPr>
            <w:tcW w:w="2880" w:type="dxa"/>
          </w:tcPr>
          <w:p w14:paraId="350D75E8" w14:textId="639DD083" w:rsidR="00C36E88" w:rsidRDefault="00FE03F6">
            <w:r>
              <w:t xml:space="preserve">You can talk to us on deals </w:t>
            </w:r>
          </w:p>
        </w:tc>
        <w:tc>
          <w:tcPr>
            <w:tcW w:w="2880" w:type="dxa"/>
          </w:tcPr>
          <w:p w14:paraId="607110F5" w14:textId="0147FEB5" w:rsidR="00C36E88" w:rsidRDefault="00382935">
            <w:r>
              <w:t>Fast payouts</w:t>
            </w:r>
          </w:p>
        </w:tc>
        <w:tc>
          <w:tcPr>
            <w:tcW w:w="2880" w:type="dxa"/>
          </w:tcPr>
          <w:p w14:paraId="6CA47260" w14:textId="6E38F6DE" w:rsidR="00C36E88" w:rsidRDefault="00FE03F6">
            <w:r>
              <w:t xml:space="preserve">We will structure deals </w:t>
            </w:r>
          </w:p>
        </w:tc>
      </w:tr>
      <w:tr w:rsidR="00C36E88" w14:paraId="6F37CEF8" w14:textId="77777777">
        <w:tc>
          <w:tcPr>
            <w:tcW w:w="2880" w:type="dxa"/>
          </w:tcPr>
          <w:p w14:paraId="43E8D8E2" w14:textId="18A5322A" w:rsidR="00C36E88" w:rsidRDefault="00FE03F6">
            <w:r>
              <w:t xml:space="preserve">Fast responses </w:t>
            </w:r>
          </w:p>
        </w:tc>
        <w:tc>
          <w:tcPr>
            <w:tcW w:w="2880" w:type="dxa"/>
          </w:tcPr>
          <w:p w14:paraId="56D52F57" w14:textId="045679BC" w:rsidR="00C36E88" w:rsidRDefault="00FE03F6">
            <w:r>
              <w:t>Work with you on rate</w:t>
            </w:r>
          </w:p>
        </w:tc>
        <w:tc>
          <w:tcPr>
            <w:tcW w:w="2880" w:type="dxa"/>
          </w:tcPr>
          <w:p w14:paraId="4B860342" w14:textId="77777777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77777777" w:rsidR="00C36E88" w:rsidRDefault="00C36E88"/>
        </w:tc>
        <w:tc>
          <w:tcPr>
            <w:tcW w:w="2880" w:type="dxa"/>
          </w:tcPr>
          <w:p w14:paraId="2443AE80" w14:textId="23D74891" w:rsidR="00C36E88" w:rsidRDefault="00FE03F6">
            <w:r>
              <w:t xml:space="preserve">High commissions </w:t>
            </w:r>
          </w:p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77777777" w:rsidR="00C36E88" w:rsidRDefault="00C36E88"/>
        </w:tc>
        <w:tc>
          <w:tcPr>
            <w:tcW w:w="2880" w:type="dxa"/>
          </w:tcPr>
          <w:p w14:paraId="0173149D" w14:textId="77777777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000000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000000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000000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430AF75A" w:rsidR="00C36E88" w:rsidRDefault="00382935">
            <w:r>
              <w:t xml:space="preserve">Trucks, trailers, vans </w:t>
            </w:r>
            <w:proofErr w:type="spellStart"/>
            <w:r>
              <w:t>etc</w:t>
            </w:r>
            <w:proofErr w:type="spellEnd"/>
          </w:p>
        </w:tc>
        <w:tc>
          <w:tcPr>
            <w:tcW w:w="4320" w:type="dxa"/>
          </w:tcPr>
          <w:p w14:paraId="4E991957" w14:textId="02592F97" w:rsidR="00C36E88" w:rsidRDefault="00FE03F6">
            <w:r>
              <w:t>Supercars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199FE758" w:rsidR="00C36E88" w:rsidRDefault="00382935">
            <w:r>
              <w:t>Construction/Plant machinery</w:t>
            </w:r>
          </w:p>
        </w:tc>
        <w:tc>
          <w:tcPr>
            <w:tcW w:w="4320" w:type="dxa"/>
          </w:tcPr>
          <w:p w14:paraId="731621EF" w14:textId="26E8B9A8" w:rsidR="00C36E88" w:rsidRDefault="00382935">
            <w:r>
              <w:t xml:space="preserve">Soft assets </w:t>
            </w:r>
          </w:p>
        </w:tc>
      </w:tr>
      <w:tr w:rsidR="00C36E88" w14:paraId="6415B227" w14:textId="77777777">
        <w:tc>
          <w:tcPr>
            <w:tcW w:w="4320" w:type="dxa"/>
          </w:tcPr>
          <w:p w14:paraId="09CF53D9" w14:textId="0BEC824F" w:rsidR="00C36E88" w:rsidRDefault="00382935">
            <w:r>
              <w:t xml:space="preserve">Renewables </w:t>
            </w:r>
          </w:p>
        </w:tc>
        <w:tc>
          <w:tcPr>
            <w:tcW w:w="4320" w:type="dxa"/>
          </w:tcPr>
          <w:p w14:paraId="71D06DEB" w14:textId="77777777" w:rsidR="00C36E88" w:rsidRDefault="00C36E88"/>
        </w:tc>
      </w:tr>
      <w:tr w:rsidR="00382935" w14:paraId="5A073E3F" w14:textId="77777777">
        <w:tc>
          <w:tcPr>
            <w:tcW w:w="4320" w:type="dxa"/>
          </w:tcPr>
          <w:p w14:paraId="72F4B95B" w14:textId="7553D2F8" w:rsidR="00382935" w:rsidRDefault="00FE03F6">
            <w:r>
              <w:t>Sweepers</w:t>
            </w:r>
          </w:p>
        </w:tc>
        <w:tc>
          <w:tcPr>
            <w:tcW w:w="4320" w:type="dxa"/>
          </w:tcPr>
          <w:p w14:paraId="3177BFD6" w14:textId="77777777" w:rsidR="00382935" w:rsidRDefault="00382935"/>
        </w:tc>
      </w:tr>
      <w:tr w:rsidR="00382935" w14:paraId="3F88E04F" w14:textId="77777777">
        <w:tc>
          <w:tcPr>
            <w:tcW w:w="4320" w:type="dxa"/>
          </w:tcPr>
          <w:p w14:paraId="62EBD7FE" w14:textId="61C2099D" w:rsidR="00382935" w:rsidRDefault="00FE03F6">
            <w:r>
              <w:t xml:space="preserve">Recycling </w:t>
            </w:r>
          </w:p>
        </w:tc>
        <w:tc>
          <w:tcPr>
            <w:tcW w:w="4320" w:type="dxa"/>
          </w:tcPr>
          <w:p w14:paraId="0CCA14B3" w14:textId="77777777" w:rsidR="00382935" w:rsidRDefault="00382935"/>
        </w:tc>
      </w:tr>
      <w:tr w:rsidR="00382935" w14:paraId="26202321" w14:textId="77777777">
        <w:tc>
          <w:tcPr>
            <w:tcW w:w="4320" w:type="dxa"/>
          </w:tcPr>
          <w:p w14:paraId="011202E8" w14:textId="77777777" w:rsidR="00382935" w:rsidRDefault="00382935"/>
        </w:tc>
        <w:tc>
          <w:tcPr>
            <w:tcW w:w="4320" w:type="dxa"/>
          </w:tcPr>
          <w:p w14:paraId="2B062758" w14:textId="77777777" w:rsidR="00382935" w:rsidRDefault="00382935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2935"/>
    <w:rsid w:val="003B0493"/>
    <w:rsid w:val="009B77C6"/>
    <w:rsid w:val="00AA1D8D"/>
    <w:rsid w:val="00B4228E"/>
    <w:rsid w:val="00B47730"/>
    <w:rsid w:val="00C36E88"/>
    <w:rsid w:val="00CB0664"/>
    <w:rsid w:val="00EF6263"/>
    <w:rsid w:val="00FC693F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3829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bing.com/ck/a?!&amp;&amp;p=fa62f63a3139e043bc3865a90cbbb9d964379a6753e69793388e2f03447e5d14JmltdHM9MTc3NjI5NzYwMA&amp;ptn=3&amp;ver=2&amp;hsh=4&amp;fclid=09cea975-f4cc-67e9-000e-ba98f5eb661e&amp;u=a1L21hcHM_Jm1lcGk9MH5-RW1iZWRkZWR-QWRkcmVzc19MaW5rJnR5PTE4JnE9RGF3c29uZ3JvdXAlMjBGaW5hbmNlJnNzPXlwaWQuWU5EMEJBNzNGRTY5MDY1OEMyJnBwb2lzPTUwLjg1OTU2NTczNDg2MzI4Xy0xLjc4Nzc3MzM3MDc0Mjc5NzlfRGF3c29uZ3JvdXAlMjBGaW5hbmNlX1lORDBCQTczRkU2OTA2NThDMn4mY3A9NTAuODU5NTY2fi0xLjc4Nzc3MyZ2PTImc1Y9MSZGT1JNPU1QU1JQ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997</Characters>
  <Application>Microsoft Office Word</Application>
  <DocSecurity>0</DocSecurity>
  <Lines>498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Lambert</cp:lastModifiedBy>
  <cp:revision>2</cp:revision>
  <dcterms:created xsi:type="dcterms:W3CDTF">2026-04-16T11:03:00Z</dcterms:created>
  <dcterms:modified xsi:type="dcterms:W3CDTF">2026-04-16T11:03:00Z</dcterms:modified>
  <cp:category/>
</cp:coreProperties>
</file>